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C8" w:rsidRPr="00FD2BE5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FD2BE5" w:rsidRDefault="00B71822" w:rsidP="008C0BE1">
      <w:pPr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FD2BE5" w:rsidRDefault="00FD2BE5" w:rsidP="00B71822">
      <w:pPr>
        <w:rPr>
          <w:rFonts w:ascii="Montserrat" w:hAnsi="Montserrat" w:cs="Arial"/>
          <w:b/>
          <w:sz w:val="16"/>
          <w:szCs w:val="16"/>
        </w:rPr>
      </w:pPr>
      <w:r w:rsidRPr="00FD2BE5">
        <w:rPr>
          <w:rFonts w:ascii="Montserrat" w:hAnsi="Montserrat" w:cs="Arial"/>
          <w:b/>
          <w:sz w:val="16"/>
          <w:szCs w:val="16"/>
        </w:rPr>
        <w:t>ANEXO NÚMERO 6 (SEIS)</w:t>
      </w:r>
    </w:p>
    <w:p w:rsidR="00B71822" w:rsidRPr="00FD2BE5" w:rsidRDefault="00FD2BE5" w:rsidP="0047285E">
      <w:pPr>
        <w:keepNext/>
        <w:autoSpaceDE w:val="0"/>
        <w:autoSpaceDN w:val="0"/>
        <w:outlineLvl w:val="1"/>
        <w:rPr>
          <w:rFonts w:ascii="Montserrat" w:hAnsi="Montserrat" w:cs="Arial"/>
          <w:b/>
          <w:bCs/>
          <w:i/>
          <w:color w:val="000000"/>
          <w:sz w:val="16"/>
          <w:szCs w:val="16"/>
          <w:lang w:val="es-ES_tradnl" w:eastAsia="es-ES"/>
        </w:rPr>
      </w:pPr>
      <w:r w:rsidRPr="00FD2BE5">
        <w:rPr>
          <w:rFonts w:ascii="Montserrat" w:hAnsi="Montserrat" w:cs="Arial"/>
          <w:b/>
          <w:bCs/>
          <w:i/>
          <w:color w:val="000000"/>
          <w:sz w:val="16"/>
          <w:szCs w:val="16"/>
          <w:lang w:val="es-ES_tradnl" w:eastAsia="es-ES"/>
        </w:rPr>
        <w:t>INFORMACION RESERVADA Y CONFIDENCIAL</w:t>
      </w:r>
    </w:p>
    <w:p w:rsidR="00B71822" w:rsidRPr="00FD2BE5" w:rsidRDefault="00B71822" w:rsidP="00B71822">
      <w:pPr>
        <w:rPr>
          <w:rFonts w:ascii="Montserrat" w:hAnsi="Montserrat" w:cs="Arial"/>
          <w:sz w:val="16"/>
          <w:szCs w:val="16"/>
          <w:lang w:eastAsia="es-ES"/>
        </w:rPr>
      </w:pPr>
    </w:p>
    <w:p w:rsidR="00B71822" w:rsidRPr="00FD2BE5" w:rsidRDefault="00B71822" w:rsidP="00B71822">
      <w:pPr>
        <w:jc w:val="center"/>
        <w:rPr>
          <w:rFonts w:ascii="Montserrat" w:hAnsi="Montserrat" w:cs="Arial"/>
          <w:sz w:val="16"/>
          <w:szCs w:val="16"/>
          <w:lang w:eastAsia="es-ES"/>
        </w:rPr>
      </w:pP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7"/>
      </w:tblGrid>
      <w:tr w:rsidR="00B71822" w:rsidRPr="00FD2BE5" w:rsidTr="00CE3780">
        <w:trPr>
          <w:trHeight w:val="5916"/>
          <w:jc w:val="center"/>
        </w:trPr>
        <w:tc>
          <w:tcPr>
            <w:tcW w:w="9397" w:type="dxa"/>
          </w:tcPr>
          <w:p w:rsidR="00B71822" w:rsidRPr="00FD2BE5" w:rsidRDefault="00B71822" w:rsidP="00CE3780">
            <w:pPr>
              <w:ind w:left="257" w:right="150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ind w:left="142" w:right="193"/>
              <w:jc w:val="right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 xml:space="preserve"> _____ DE ___________________ DEL 20__.</w:t>
            </w:r>
          </w:p>
          <w:p w:rsidR="00B71822" w:rsidRPr="00FD2BE5" w:rsidRDefault="00B71822" w:rsidP="00CE3780">
            <w:pPr>
              <w:ind w:left="142" w:right="193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keepLines/>
              <w:spacing w:after="80"/>
              <w:ind w:left="142" w:right="193"/>
              <w:jc w:val="both"/>
              <w:rPr>
                <w:rFonts w:ascii="Montserrat" w:eastAsia="Calibri" w:hAnsi="Montserrat" w:cs="Arial"/>
                <w:b/>
                <w:sz w:val="16"/>
                <w:szCs w:val="16"/>
                <w:lang w:eastAsia="es-ES"/>
              </w:rPr>
            </w:pPr>
            <w:r w:rsidRPr="00FD2BE5">
              <w:rPr>
                <w:rFonts w:ascii="Montserrat" w:eastAsia="Calibri" w:hAnsi="Montserrat" w:cs="Arial"/>
                <w:b/>
                <w:sz w:val="16"/>
                <w:szCs w:val="16"/>
                <w:lang w:eastAsia="es-ES"/>
              </w:rPr>
              <w:t>INSTITUTO MEXICANO DEL SEGURO SOCIAL</w:t>
            </w:r>
          </w:p>
          <w:p w:rsidR="00B71822" w:rsidRPr="00FD2BE5" w:rsidRDefault="00FD2BE5" w:rsidP="00CE3780">
            <w:pPr>
              <w:ind w:left="142" w:right="193"/>
              <w:rPr>
                <w:rFonts w:ascii="Montserrat" w:hAnsi="Montserrat" w:cs="Arial"/>
                <w:b/>
                <w:spacing w:val="100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b/>
                <w:spacing w:val="100"/>
                <w:sz w:val="16"/>
                <w:szCs w:val="16"/>
                <w:lang w:eastAsia="es-ES"/>
              </w:rPr>
              <w:t>PRESENTE.</w:t>
            </w:r>
          </w:p>
          <w:p w:rsidR="00B71822" w:rsidRPr="00FD2BE5" w:rsidRDefault="00B71822" w:rsidP="00CE3780">
            <w:pPr>
              <w:ind w:left="69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jc w:val="both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u w:val="single"/>
                <w:lang w:eastAsia="es-ES"/>
              </w:rPr>
              <w:t xml:space="preserve">             (NOMBRE)     </w:t>
            </w: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>, EN MI CARÁCTER DE _</w:t>
            </w: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  <w:t xml:space="preserve">________________________, </w:t>
            </w: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 xml:space="preserve">DE LA EMPRESA DENOMINADA </w:t>
            </w: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u w:val="single"/>
                <w:lang w:eastAsia="es-ES"/>
              </w:rPr>
              <w:t>(NOMBRE, DENOMINACIÓN O RAZÓN SOCIAL DE QUIEN OTORGA EL PODER)</w:t>
            </w: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  <w:t xml:space="preserve"> </w:t>
            </w: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>INDICO POR MEDIO DE LA PRESENTE QUE LOS DOCUMENTOS CONTENIDOS EN MI PROPUESTA Y PROPORCIONADA A LA CONVOCANTE.</w:t>
            </w:r>
          </w:p>
          <w:p w:rsidR="00B71822" w:rsidRDefault="00B71822" w:rsidP="00CE3780">
            <w:pPr>
              <w:jc w:val="both"/>
              <w:rPr>
                <w:rFonts w:ascii="Montserrat" w:hAnsi="Montserrat" w:cs="Arial"/>
                <w:b/>
                <w:sz w:val="16"/>
                <w:szCs w:val="16"/>
                <w:lang w:eastAsia="es-ES"/>
              </w:rPr>
            </w:pPr>
          </w:p>
          <w:p w:rsidR="00FD2BE5" w:rsidRPr="00FD2BE5" w:rsidRDefault="00FD2BE5" w:rsidP="00CE3780">
            <w:pPr>
              <w:jc w:val="both"/>
              <w:rPr>
                <w:rFonts w:ascii="Montserrat" w:hAnsi="Montserrat" w:cs="Arial"/>
                <w:b/>
                <w:sz w:val="16"/>
                <w:szCs w:val="16"/>
                <w:lang w:eastAsia="es-ES"/>
              </w:rPr>
            </w:pPr>
          </w:p>
          <w:p w:rsidR="00B71822" w:rsidRDefault="00FD2BE5" w:rsidP="00CE3780">
            <w:pPr>
              <w:jc w:val="both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 xml:space="preserve">SE INFORMA QUE PARA LOS EFECTOS ESTABLECIDOS EN LOS ARTÍCULOS 18 FRACCIONES Y 19 DE LA LEY FEDERAL DE TRANSPARENCIA Y ACCESO A LA INFORMACIÓN PÚBLICA GUBERNAMENTAL, Y LOS CORRELATIVOS DE SU REGLAMENTO Y DE LOS LINEAMIENTOS GENERALES PARA LA CLASIFICACIÓN Y DESCLASIFICACIÓN DE LA INFORMACIÓN DE LAS DEPENDENCIAS Y ENTIDADES DE LA ADMINISTRACIÓN PÚBLICA FEDERAL DE LA LEY FEDERAL DE TRANSPARENCIA Y ACCESO A LA INFORMACIÓN PÚBLICA GUBERNAMENTAL, LA SIGUIENTE DOCUMENTACIÓN ES DE </w:t>
            </w:r>
            <w:bookmarkStart w:id="0" w:name="_GoBack"/>
            <w:bookmarkEnd w:id="0"/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>NATURALEZA CONFIDENCIAL:</w:t>
            </w:r>
          </w:p>
          <w:p w:rsidR="00FD2BE5" w:rsidRPr="00FD2BE5" w:rsidRDefault="00FD2BE5" w:rsidP="00CE3780">
            <w:pPr>
              <w:jc w:val="both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jc w:val="center"/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  <w:t>______________________________________________.</w:t>
            </w:r>
          </w:p>
          <w:p w:rsidR="00B71822" w:rsidRPr="00FD2BE5" w:rsidRDefault="00FD2BE5" w:rsidP="00CE3780">
            <w:pPr>
              <w:jc w:val="center"/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  <w:t>______________________________________________.</w:t>
            </w:r>
          </w:p>
          <w:p w:rsidR="00B71822" w:rsidRPr="00FD2BE5" w:rsidRDefault="00FD2BE5" w:rsidP="00CE3780">
            <w:pPr>
              <w:jc w:val="center"/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color w:val="FF0000"/>
                <w:sz w:val="16"/>
                <w:szCs w:val="16"/>
                <w:lang w:eastAsia="es-ES"/>
              </w:rPr>
              <w:t>______________________________________________.</w:t>
            </w:r>
          </w:p>
          <w:p w:rsidR="00B71822" w:rsidRPr="00FD2BE5" w:rsidRDefault="00B71822" w:rsidP="00CE3780">
            <w:pPr>
              <w:rPr>
                <w:rFonts w:ascii="Montserrat" w:hAnsi="Montserrat"/>
                <w:b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b/>
                <w:bCs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b/>
                <w:bCs/>
                <w:sz w:val="16"/>
                <w:szCs w:val="16"/>
                <w:lang w:eastAsia="es-ES"/>
              </w:rPr>
              <w:t>(EN CASO DE QUE SE CONSIDERE QUE NINGUN DOCUMENTO DE LOS QUE SE ENTREGAN EN LA PROPOSICIÓN ES DE NATURALEZA CONFIDENCIAL DEBERA SEÑALARSE LA REDACCIÓN SIGUIENTE.)</w:t>
            </w:r>
          </w:p>
          <w:p w:rsidR="00B71822" w:rsidRPr="00FD2BE5" w:rsidRDefault="00B71822" w:rsidP="00CE3780">
            <w:pPr>
              <w:rPr>
                <w:rFonts w:ascii="Montserrat" w:hAnsi="Montserrat"/>
                <w:b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jc w:val="both"/>
              <w:rPr>
                <w:rFonts w:ascii="Montserrat" w:hAnsi="Montserrat" w:cs="Arial"/>
                <w:b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 xml:space="preserve">SE INFORMA QUE </w:t>
            </w:r>
            <w:r w:rsidRPr="00FD2BE5">
              <w:rPr>
                <w:rFonts w:ascii="Montserrat" w:hAnsi="Montserrat" w:cs="Arial"/>
                <w:b/>
                <w:sz w:val="16"/>
                <w:szCs w:val="16"/>
                <w:lang w:eastAsia="es-ES"/>
              </w:rPr>
              <w:t xml:space="preserve">NINGUNO DE LOS DOCUMENTOS QUE SE ENTREGAN EN NUESTRA PROPOSICIÓN ES DE NATURALEZA CONFIDENCIAL </w:t>
            </w: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>PARA LOS EFECTOS DE LA</w:t>
            </w:r>
            <w:r w:rsidRPr="00FD2BE5">
              <w:rPr>
                <w:rFonts w:ascii="Montserrat" w:hAnsi="Montserrat" w:cs="Arial"/>
                <w:b/>
                <w:sz w:val="16"/>
                <w:szCs w:val="16"/>
                <w:lang w:eastAsia="es-ES"/>
              </w:rPr>
              <w:t xml:space="preserve"> </w:t>
            </w: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>LEY FEDERAL DE TRANSPARENCIA Y ACCESO A LA INFORMACIÓN PÚBLICA GUBERNAMENTAL.</w:t>
            </w:r>
          </w:p>
          <w:p w:rsidR="00B71822" w:rsidRPr="00FD2BE5" w:rsidRDefault="00B71822" w:rsidP="00CE3780">
            <w:pPr>
              <w:ind w:left="257" w:right="150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</w:p>
          <w:p w:rsidR="00B71822" w:rsidRPr="00FD2BE5" w:rsidRDefault="00B71822" w:rsidP="00CE3780">
            <w:pPr>
              <w:ind w:left="257" w:right="150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</w:p>
          <w:p w:rsidR="00B71822" w:rsidRPr="00FD2BE5" w:rsidRDefault="00FD2BE5" w:rsidP="00CE3780">
            <w:pPr>
              <w:ind w:right="193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b/>
                <w:bCs/>
                <w:sz w:val="16"/>
                <w:szCs w:val="16"/>
                <w:lang w:eastAsia="es-ES"/>
              </w:rPr>
              <w:t>(UTILIZAR UNICAMENTE EL PÁRRAFO QUE CORRESPONDA)</w:t>
            </w:r>
          </w:p>
          <w:p w:rsidR="00B71822" w:rsidRPr="00FD2BE5" w:rsidRDefault="00FD2BE5" w:rsidP="00CE3780">
            <w:pPr>
              <w:spacing w:line="360" w:lineRule="auto"/>
              <w:ind w:left="142" w:right="193"/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sz w:val="16"/>
                <w:szCs w:val="16"/>
                <w:lang w:eastAsia="es-ES"/>
              </w:rPr>
              <w:t>_______________________________________________</w:t>
            </w:r>
          </w:p>
          <w:p w:rsidR="00B71822" w:rsidRPr="00FD2BE5" w:rsidRDefault="00FD2BE5" w:rsidP="00CE3780">
            <w:pPr>
              <w:ind w:left="257" w:right="150"/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FD2BE5">
              <w:rPr>
                <w:rFonts w:ascii="Montserrat" w:hAnsi="Montserrat" w:cs="Arial"/>
                <w:b/>
                <w:sz w:val="16"/>
                <w:szCs w:val="16"/>
                <w:lang w:eastAsia="es-ES"/>
              </w:rPr>
              <w:t>NOMBRE Y FIRMA DE LA PERSONA FACULTADA</w:t>
            </w:r>
          </w:p>
        </w:tc>
      </w:tr>
    </w:tbl>
    <w:p w:rsidR="00B71822" w:rsidRPr="00FD2BE5" w:rsidRDefault="00B71822" w:rsidP="00B71822">
      <w:pPr>
        <w:rPr>
          <w:rFonts w:ascii="Montserrat" w:hAnsi="Montserrat"/>
          <w:sz w:val="16"/>
          <w:szCs w:val="16"/>
        </w:rPr>
      </w:pPr>
    </w:p>
    <w:p w:rsidR="00B71822" w:rsidRPr="00FD2BE5" w:rsidRDefault="00B71822" w:rsidP="00B71822">
      <w:pPr>
        <w:rPr>
          <w:rFonts w:ascii="Montserrat" w:hAnsi="Montserrat" w:cs="Arial"/>
          <w:b/>
          <w:sz w:val="16"/>
          <w:szCs w:val="16"/>
        </w:rPr>
      </w:pPr>
    </w:p>
    <w:p w:rsidR="00B71822" w:rsidRPr="00FD2BE5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FD2BE5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FD2BE5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sectPr w:rsidR="00B71822" w:rsidRPr="00FD2BE5" w:rsidSect="001A545A">
      <w:headerReference w:type="default" r:id="rId9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F6" w:rsidRDefault="003878F6" w:rsidP="00A723C8">
      <w:r>
        <w:separator/>
      </w:r>
    </w:p>
  </w:endnote>
  <w:endnote w:type="continuationSeparator" w:id="0">
    <w:p w:rsidR="003878F6" w:rsidRDefault="003878F6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F6" w:rsidRDefault="003878F6" w:rsidP="00A723C8">
      <w:r>
        <w:separator/>
      </w:r>
    </w:p>
  </w:footnote>
  <w:footnote w:type="continuationSeparator" w:id="0">
    <w:p w:rsidR="003878F6" w:rsidRDefault="003878F6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BB88A5D" wp14:editId="11A0CE5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183D5D" wp14:editId="79F6F23F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878F6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616507"/>
    <w:rsid w:val="006663FB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C0BE1"/>
    <w:rsid w:val="008D4E3A"/>
    <w:rsid w:val="008E3E93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723C8"/>
    <w:rsid w:val="00AC550F"/>
    <w:rsid w:val="00B34D51"/>
    <w:rsid w:val="00B70AE8"/>
    <w:rsid w:val="00B71822"/>
    <w:rsid w:val="00B867D8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3780"/>
    <w:rsid w:val="00EF0A5B"/>
    <w:rsid w:val="00F12AE6"/>
    <w:rsid w:val="00F1739B"/>
    <w:rsid w:val="00F337E5"/>
    <w:rsid w:val="00F3788B"/>
    <w:rsid w:val="00F46F0E"/>
    <w:rsid w:val="00F90CC8"/>
    <w:rsid w:val="00FD2BE5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0520-5413-483F-A826-E30D2ED8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3</cp:revision>
  <cp:lastPrinted>2019-01-17T23:26:00Z</cp:lastPrinted>
  <dcterms:created xsi:type="dcterms:W3CDTF">2020-09-23T21:34:00Z</dcterms:created>
  <dcterms:modified xsi:type="dcterms:W3CDTF">2020-12-14T17:39:00Z</dcterms:modified>
</cp:coreProperties>
</file>